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2903894D" w:rsidR="00154C1C" w:rsidRPr="00850513" w:rsidRDefault="00F72353" w:rsidP="0002697B">
            <w:r>
              <w:rPr>
                <w:rFonts w:ascii="Segoe UI Semilight" w:hAnsi="Segoe UI Semilight" w:cs="Segoe UI Semilight"/>
                <w:szCs w:val="22"/>
              </w:rPr>
              <w:t>25 RMB 45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77777777" w:rsidR="00F72353" w:rsidRDefault="00F72353" w:rsidP="00302D02">
            <w:pPr>
              <w:rPr>
                <w:rFonts w:ascii="Segoe UI Semilight" w:hAnsi="Segoe UI Semilight" w:cs="Segoe UI Semilight"/>
                <w:b/>
                <w:color w:val="FF0000"/>
                <w:szCs w:val="22"/>
              </w:rPr>
            </w:pPr>
            <w:r>
              <w:rPr>
                <w:rFonts w:ascii="Segoe UI Semilight" w:hAnsi="Segoe UI Semilight" w:cs="Segoe UI Semilight"/>
                <w:b/>
                <w:szCs w:val="22"/>
              </w:rPr>
              <w:t>Création d’une PUI automatisée</w:t>
            </w:r>
            <w:r w:rsidRPr="00711497">
              <w:rPr>
                <w:rFonts w:ascii="Segoe UI Semilight" w:hAnsi="Segoe UI Semilight" w:cs="Segoe UI Semilight"/>
                <w:b/>
                <w:color w:val="FF0000"/>
                <w:szCs w:val="22"/>
              </w:rPr>
              <w:t xml:space="preserve"> </w:t>
            </w:r>
          </w:p>
          <w:p w14:paraId="6750DF00" w14:textId="36C3D2DA" w:rsidR="00711497" w:rsidRPr="00F97BC8" w:rsidRDefault="00711497" w:rsidP="00302D02">
            <w:pPr>
              <w:rPr>
                <w:b/>
              </w:rPr>
            </w:pPr>
            <w:r w:rsidRPr="00711497">
              <w:rPr>
                <w:rFonts w:ascii="Segoe UI Semilight" w:hAnsi="Segoe UI Semilight" w:cs="Segoe UI Semilight"/>
                <w:b/>
                <w:color w:val="FF0000"/>
                <w:szCs w:val="22"/>
              </w:rPr>
              <w:t xml:space="preserve">Lot </w:t>
            </w:r>
            <w:r w:rsidR="00BD396B">
              <w:rPr>
                <w:rFonts w:ascii="Segoe UI Semilight" w:hAnsi="Segoe UI Semilight" w:cs="Segoe UI Semilight"/>
                <w:b/>
                <w:color w:val="FF0000"/>
                <w:szCs w:val="22"/>
              </w:rPr>
              <w:t>2</w:t>
            </w:r>
            <w:r w:rsidRPr="00711497">
              <w:rPr>
                <w:rFonts w:ascii="Segoe UI Semilight" w:hAnsi="Segoe UI Semilight" w:cs="Segoe UI Semilight"/>
                <w:b/>
                <w:color w:val="FF0000"/>
                <w:szCs w:val="22"/>
              </w:rPr>
              <w:t xml:space="preserve"> : </w:t>
            </w:r>
            <w:r w:rsidR="00BD396B" w:rsidRPr="00BD396B">
              <w:rPr>
                <w:rFonts w:ascii="Segoe UI Semilight" w:hAnsi="Segoe UI Semilight" w:cs="Segoe UI Semilight"/>
                <w:b/>
                <w:color w:val="FF0000"/>
                <w:szCs w:val="22"/>
              </w:rPr>
              <w:t>Menuiseries intérieures - Meubles spéciaux</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800334">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1F1F67">
              <w:rPr>
                <w:rFonts w:ascii="Calibri" w:hAnsi="Calibri"/>
              </w:rPr>
            </w:r>
            <w:r w:rsidR="001F1F67">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1F1F67">
              <w:rPr>
                <w:rFonts w:ascii="Calibri" w:hAnsi="Calibri"/>
              </w:rPr>
            </w:r>
            <w:r w:rsidR="001F1F67">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M'ENGAGE sans réserves,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51F4AC2B"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83766801"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483766801"/>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6622242E"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F72353">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400B2B55" w:rsidR="00A40496" w:rsidRDefault="00302D02" w:rsidP="00A40496">
      <w:pPr>
        <w:pStyle w:val="Normal2"/>
        <w:ind w:left="0" w:firstLine="0"/>
        <w:rPr>
          <w:rFonts w:ascii="Segoe UI Semilight" w:hAnsi="Segoe UI Semilight" w:cs="Segoe UI Semilight"/>
          <w:szCs w:val="22"/>
        </w:rPr>
      </w:pPr>
      <w:r w:rsidRPr="00302D02">
        <w:rPr>
          <w:rFonts w:ascii="Segoe UI Semilight" w:hAnsi="Segoe UI Semilight" w:cs="Segoe UI Semilight"/>
          <w:szCs w:val="22"/>
        </w:rPr>
        <w:t xml:space="preserve">e délai global d’exécution des travaux est de </w:t>
      </w:r>
      <w:r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Pr="00E46F11">
        <w:rPr>
          <w:rFonts w:ascii="Segoe UI Semilight" w:hAnsi="Segoe UI Semilight" w:cs="Segoe UI Semilight"/>
          <w:b/>
          <w:bCs/>
          <w:szCs w:val="22"/>
        </w:rPr>
        <w:t xml:space="preserve"> mois</w:t>
      </w:r>
      <w:r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 payées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77777777"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F72353" w:rsidRPr="00F72353">
        <w:rPr>
          <w:rFonts w:ascii="Segoe UI Semilight" w:hAnsi="Segoe UI Semilight" w:cs="Segoe UI Semilight"/>
          <w:b/>
          <w:szCs w:val="22"/>
        </w:rPr>
        <w:t xml:space="preserve">Création d’une PUI automatisée </w:t>
      </w:r>
    </w:p>
    <w:p w14:paraId="5A56CFDF" w14:textId="73559CB0" w:rsidR="00006E3A" w:rsidRDefault="00302D02" w:rsidP="00302D02">
      <w:pPr>
        <w:jc w:val="both"/>
        <w:rPr>
          <w:b/>
        </w:rPr>
      </w:pPr>
      <w:r w:rsidRPr="00302D02">
        <w:rPr>
          <w:b/>
          <w:color w:val="FF0000"/>
        </w:rPr>
        <w:t xml:space="preserve">Lot </w:t>
      </w:r>
      <w:r w:rsidR="00BD396B">
        <w:rPr>
          <w:b/>
          <w:color w:val="FF0000"/>
        </w:rPr>
        <w:t>2</w:t>
      </w:r>
      <w:r w:rsidRPr="00302D02">
        <w:rPr>
          <w:b/>
          <w:color w:val="FF0000"/>
        </w:rPr>
        <w:t xml:space="preserve"> - </w:t>
      </w:r>
      <w:r w:rsidR="00BD396B" w:rsidRPr="00BD396B">
        <w:rPr>
          <w:b/>
          <w:color w:val="FF0000"/>
        </w:rPr>
        <w:t>Menuiseries intérieures - Meubles spéciaux</w:t>
      </w:r>
    </w:p>
    <w:p w14:paraId="4F718CE8" w14:textId="77777777" w:rsidR="00C50BF4" w:rsidRPr="00856B78" w:rsidRDefault="00C50BF4" w:rsidP="00C50BF4">
      <w:pPr>
        <w:jc w:val="both"/>
        <w:rPr>
          <w:rFonts w:ascii="Segoe UI Semilight" w:hAnsi="Segoe UI Semilight" w:cs="Segoe UI Semilight"/>
          <w:b/>
          <w:color w:val="FF0000"/>
          <w:szCs w:val="22"/>
          <w:lang w:val="en-US"/>
        </w:rPr>
      </w:pPr>
    </w:p>
    <w:p w14:paraId="52377387" w14:textId="54070EAC"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H23828</w:t>
      </w:r>
    </w:p>
    <w:p w14:paraId="3457D451" w14:textId="77777777" w:rsidR="00704FAB" w:rsidRPr="00856B78" w:rsidRDefault="00704FAB" w:rsidP="00FE42CB">
      <w:pPr>
        <w:jc w:val="both"/>
        <w:rPr>
          <w:rFonts w:ascii="Segoe UI Semilight" w:hAnsi="Segoe UI Semilight" w:cs="Segoe UI Semilight"/>
          <w:lang w:val="en-US"/>
        </w:rPr>
      </w:pPr>
    </w:p>
    <w:p w14:paraId="2878EBD6" w14:textId="7E236CBC"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800334">
        <w:rPr>
          <w:rFonts w:ascii="Segoe UI Semilight" w:hAnsi="Segoe UI Semilight" w:cs="Segoe UI Semilight"/>
          <w:szCs w:val="22"/>
        </w:rPr>
        <w:t>25 RMB 45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1EA87AFE" w:rsidR="009B473B" w:rsidRDefault="00F72353" w:rsidP="009B473B">
          <w:pPr>
            <w:pStyle w:val="Pieddepage"/>
            <w:jc w:val="center"/>
            <w:rPr>
              <w:rFonts w:cs="Segoe UI"/>
              <w:sz w:val="14"/>
              <w:szCs w:val="16"/>
              <w:lang w:val="en-GB"/>
            </w:rPr>
          </w:pPr>
          <w:r w:rsidRPr="00F72353">
            <w:rPr>
              <w:rFonts w:cs="Segoe UI"/>
              <w:sz w:val="14"/>
              <w:szCs w:val="16"/>
            </w:rPr>
            <w:t>25 RMB 45 TVX</w:t>
          </w:r>
        </w:p>
      </w:tc>
      <w:tc>
        <w:tcPr>
          <w:tcW w:w="5716" w:type="dxa"/>
          <w:vAlign w:val="center"/>
        </w:tcPr>
        <w:p w14:paraId="2F664237" w14:textId="77777777" w:rsidR="00F72353" w:rsidRDefault="00F72353" w:rsidP="009B473B">
          <w:pPr>
            <w:pStyle w:val="Pieddepage"/>
            <w:jc w:val="center"/>
            <w:rPr>
              <w:rFonts w:cs="Segoe UI"/>
              <w:sz w:val="14"/>
              <w:szCs w:val="16"/>
            </w:rPr>
          </w:pPr>
          <w:r w:rsidRPr="00F72353">
            <w:rPr>
              <w:rFonts w:cs="Segoe UI"/>
              <w:sz w:val="14"/>
              <w:szCs w:val="16"/>
            </w:rPr>
            <w:t xml:space="preserve">Création d’une PUI automatisée </w:t>
          </w:r>
        </w:p>
        <w:p w14:paraId="7AF5D111" w14:textId="39455697" w:rsidR="00302D02" w:rsidRDefault="00302D02" w:rsidP="009B473B">
          <w:pPr>
            <w:pStyle w:val="Pieddepage"/>
            <w:jc w:val="center"/>
            <w:rPr>
              <w:rFonts w:cs="Segoe UI"/>
              <w:sz w:val="14"/>
              <w:szCs w:val="16"/>
            </w:rPr>
          </w:pPr>
          <w:r w:rsidRPr="00302D02">
            <w:rPr>
              <w:rFonts w:cs="Segoe UI"/>
              <w:color w:val="FF0000"/>
              <w:sz w:val="14"/>
              <w:szCs w:val="16"/>
            </w:rPr>
            <w:t xml:space="preserve">Lot </w:t>
          </w:r>
          <w:r w:rsidR="00BD396B">
            <w:rPr>
              <w:rFonts w:cs="Segoe UI"/>
              <w:color w:val="FF0000"/>
              <w:sz w:val="14"/>
              <w:szCs w:val="16"/>
            </w:rPr>
            <w:t>2</w:t>
          </w:r>
          <w:r w:rsidRPr="00302D02">
            <w:rPr>
              <w:rFonts w:cs="Segoe UI"/>
              <w:color w:val="FF0000"/>
              <w:sz w:val="14"/>
              <w:szCs w:val="16"/>
            </w:rPr>
            <w:t xml:space="preserve"> - </w:t>
          </w:r>
          <w:r w:rsidR="00BD396B" w:rsidRPr="00BD396B">
            <w:rPr>
              <w:rFonts w:cs="Segoe UI"/>
              <w:color w:val="FF0000"/>
              <w:sz w:val="14"/>
              <w:szCs w:val="16"/>
            </w:rPr>
            <w:t>Menuiseries intérieures - Meubles spéciaux</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2B03846F" w:rsidR="009B473B" w:rsidRDefault="00F72353" w:rsidP="009B473B">
          <w:pPr>
            <w:pStyle w:val="Pieddepage"/>
            <w:jc w:val="center"/>
            <w:rPr>
              <w:rFonts w:cs="Segoe UI"/>
              <w:sz w:val="14"/>
              <w:szCs w:val="16"/>
            </w:rPr>
          </w:pPr>
          <w:r>
            <w:rPr>
              <w:rFonts w:cs="Segoe UI"/>
              <w:sz w:val="14"/>
              <w:szCs w:val="16"/>
            </w:rPr>
            <w:t>Septembre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3DDC7"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1" w:cryptProviderType="rsaAES" w:cryptAlgorithmClass="hash" w:cryptAlgorithmType="typeAny" w:cryptAlgorithmSid="14" w:cryptSpinCount="100000" w:hash="s54JqgDGcX+dzfkhKCRsOYudbi3dKkOlBbvSa2jo0YXU/ejXTD/0vserkAPvGsnJie7miD4AapGSM+Txyw1T8A==" w:salt="YGOAk0ljG6hkw+oIhGxhC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4ED"/>
    <w:rsid w:val="00367F40"/>
    <w:rsid w:val="00380509"/>
    <w:rsid w:val="00391BA1"/>
    <w:rsid w:val="00392F4A"/>
    <w:rsid w:val="00393A13"/>
    <w:rsid w:val="0039681D"/>
    <w:rsid w:val="003A0260"/>
    <w:rsid w:val="003A053A"/>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7CA3"/>
    <w:rsid w:val="00405581"/>
    <w:rsid w:val="0040749F"/>
    <w:rsid w:val="00410D8D"/>
    <w:rsid w:val="00412B90"/>
    <w:rsid w:val="00415BB7"/>
    <w:rsid w:val="0041735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0334"/>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D396B"/>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875</Words>
  <Characters>4815</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5679</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2025-09-29T11:32:00Z</dcterms:created>
  <dcterms:modified xsi:type="dcterms:W3CDTF">2025-09-29T11:32:00Z</dcterms:modified>
</cp:coreProperties>
</file>